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Челюстно-лицевая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07:18 МСК · База обновлена: 21.07.2026, 11:14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челюстно-лицевой хирургии обратился пациент Ю. 28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резко болезненной припухлости в области подбородка;</w:t>
      </w:r>
    </w:p>
    <w:p>
      <w:pPr>
        <w:spacing w:after="58"/>
      </w:pPr>
      <w:r>
        <w:rPr>
          <w:b w:val="0"/>
          <w:i w:val="0"/>
        </w:rPr>
        <w:t>* общую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Считает себя больным в течение последних 2 дней, когда при бритье травмировал гнойник на коже.</w:t>
      </w:r>
    </w:p>
    <w:p>
      <w:pPr>
        <w:spacing w:after="58"/>
      </w:pPr>
      <w:r>
        <w:rPr>
          <w:b w:val="0"/>
          <w:i w:val="0"/>
        </w:rPr>
        <w:t>* Самостоятельно не лечился.</w:t>
      </w:r>
    </w:p>
    <w:p>
      <w:pPr>
        <w:spacing w:after="58"/>
      </w:pPr>
      <w:r>
        <w:rPr>
          <w:b w:val="0"/>
          <w:i w:val="0"/>
        </w:rPr>
        <w:t>* Обратился в поликлинику по месту жительства, был направлен в клинику челюстно-лицевой хирургии.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Аллергическую реакцию на лекарственные препараты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Больной малоактивен, температура тела 37,7℃.</w:t>
      </w:r>
    </w:p>
    <w:p>
      <w:pPr>
        <w:spacing w:after="58"/>
      </w:pPr>
      <w:r>
        <w:rPr>
          <w:b w:val="0"/>
          <w:i w:val="0"/>
        </w:rPr>
        <w:t>В подбородочной области определяется резко гиперемированный и болезненный инфильтрат размером 1,0×1,5 см. В центре инфильтрата – гнойная пустула размером 0,1×0,1 см. Прилежащие ткани и нижняя губа отёчны.</w:t>
      </w:r>
    </w:p>
    <w:p>
      <w:pPr>
        <w:spacing w:after="58"/>
      </w:pPr>
      <w:r>
        <w:rPr>
          <w:b w:val="0"/>
          <w:i w:val="0"/>
        </w:rPr>
        <w:t>Регионарные лимфатические узлы болезненны, увеличены, подвижны.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||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1.8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1.7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1.6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0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Pt|</w:t>
            </w:r>
          </w:p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П|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||0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инструментальным методом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ортопантомограмма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ортопантомограмма</w:t>
      </w:r>
    </w:p>
    <w:p>
      <w:pPr>
        <w:ind w:left="504"/>
      </w:pPr>
      <w:r>
        <w:rPr>
          <w:b w:val="0"/>
          <w:i/>
        </w:rPr>
        <w:t>Для первичной диагностики одонтогенных воспалительных процессов наиболее эффективна ортопантомография.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диагнозом пациента является +___________________+ подбородочной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лимфаденит лица, головы и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Абсцесс кожи, фурункул и карбункул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Воспалительные заболевания челюстей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Флегмона и абсцесс области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Абсцесс кожи, фурункул и карбункул лица</w:t>
      </w:r>
    </w:p>
    <w:p>
      <w:pPr>
        <w:ind w:left="504"/>
      </w:pPr>
      <w:r>
        <w:rPr>
          <w:b w:val="0"/>
          <w:i/>
        </w:rPr>
        <w:t>На основе комплексного анализа жалоб, анамнеза болезни и жизни, оценки функционального состояния организма и сопутствующих заболеваний, комплексного изучения местной симптоматики, а также результатов диагностических исследований врач мысленно создаёт общую картину болезни.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в данной клинической ситуации необходимо провести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псориазом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атеромой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липомой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сибирской язвой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сибирской язвой</w:t>
      </w:r>
    </w:p>
    <w:p>
      <w:pPr>
        <w:ind w:left="504"/>
      </w:pPr>
      <w:r>
        <w:rPr>
          <w:b w:val="0"/>
          <w:i/>
        </w:rPr>
        <w:t>Фурункул следует дифференцировать от сибирской язвы. Диагноз сибирской язвы устанавливают при нахождении сибиреязвенной бациллы.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Обязательным исследованием при фурункуле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расширенная биопсия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бактериологическое исследование</w:t>
      </w:r>
    </w:p>
    <w:p>
      <w:pPr>
        <w:ind w:left="504"/>
      </w:pPr>
      <w:r>
        <w:rPr>
          <w:b w:val="0"/>
          <w:i/>
        </w:rPr>
        <w:t>Фурункул следует дифференцировать от сибирской язвы, от злока-чественного карбункула, для чего используют бактериологические исследования содержимого очага.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Входными воротами инфекции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протоки больших слюнных желёз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протоки сальных желёз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зубы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протоки малых слюнных желёз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протоки сальных желёз</w:t>
      </w:r>
    </w:p>
    <w:p>
      <w:pPr>
        <w:ind w:left="504"/>
      </w:pPr>
      <w:r>
        <w:rPr>
          <w:b w:val="0"/>
          <w:i/>
        </w:rPr>
        <w:t>Входные ворота для проникновения инфекции в подкожную основу – протоки сальной железы или волосяная луковица. В развитии воспалительного процесса определённое значение имеют состояние кожного покрова, его резистентность и обсеменённость микробами, наличие в нём воспалительных изменений.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Причиной развития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инфекционный процесс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отягощённая наследственность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аутоиммунный процесс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аллергический процесс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инфекционный процесс</w:t>
      </w:r>
    </w:p>
    <w:p>
      <w:pPr>
        <w:ind w:left="504"/>
      </w:pPr>
      <w:r>
        <w:rPr>
          <w:b w:val="0"/>
          <w:i/>
        </w:rPr>
        <w:t>При фурункуле и карбункуле источником инфекции бывают стрептококки иди стафилококки. среди них золотистый и белый стафилококки.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Осложнением фурункула челюстно-лицевой области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деформация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периостит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сиалоаденит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тромбофлебит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тромбофлебит</w:t>
      </w:r>
    </w:p>
    <w:p>
      <w:pPr>
        <w:ind w:left="504"/>
      </w:pPr>
      <w:r>
        <w:rPr>
          <w:b w:val="0"/>
          <w:i/>
        </w:rPr>
        <w:t>Прогноз при фурункуле и карбункуле благоприятный, при распространении инфекции и развитии флебита или тромбофлебита в пазухах твёрдой мозговой оболочки и при других осложнениях – серьёзный.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центральной части воспалительного очага формируется участок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заместительной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некроза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некроза</w:t>
      </w:r>
    </w:p>
    <w:p>
      <w:pPr>
        <w:ind w:left="504"/>
      </w:pPr>
      <w:r>
        <w:rPr>
          <w:b w:val="0"/>
          <w:i/>
        </w:rPr>
        <w:t>В центральной части воспалительного очага развивается участок некроза, окружённый зоной гнойного воспаления.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Пациенту необходимо провести лечение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поликлинике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домашних условиях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стационаре</w:t>
      </w:r>
    </w:p>
    <w:p>
      <w:pPr>
        <w:ind w:left="504"/>
      </w:pPr>
      <w:r>
        <w:rPr>
          <w:b w:val="0"/>
          <w:i/>
        </w:rPr>
        <w:t>Лечение фурункула и карбункула проводят в условиях стационара.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Разрез при вскрытии фурункула данной локализации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вдоль нижней челюсти, отступив от края 2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нижнему краю инфильтрата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через всю толщу поражённых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верхнему краю инфильтрата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через всю толщу поражённых тканей</w:t>
      </w:r>
    </w:p>
    <w:p>
      <w:pPr>
        <w:ind w:left="504"/>
      </w:pPr>
      <w:r>
        <w:rPr>
          <w:b w:val="0"/>
          <w:i/>
        </w:rPr>
        <w:t>При фурункуле проводят разрез через всю толщу поражённых тканей, осуществляют некротомию, вскрывают гнойные затёки, делают местный диализ.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Местное лечение фурункула заключается в наложении повязок с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гипертоническим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гипотоническим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перекиси водорода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фурацилина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гипертоническим</w:t>
      </w:r>
    </w:p>
    <w:p>
      <w:pPr>
        <w:ind w:left="504"/>
      </w:pPr>
      <w:r>
        <w:rPr>
          <w:b w:val="0"/>
          <w:i/>
        </w:rPr>
        <w:t>…а также наложении повязок с гипертоническим раствором натрия хлорида, мазью Вишневского.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часто в качестве возбудителя карбункулов и фурункулов челюстно-лицевой области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Candida albicans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Helicobacter pylori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Staphylococcus aureus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Treponema pallidum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Staphylococcus aureus</w:t>
      </w:r>
    </w:p>
    <w:p>
      <w:pPr>
        <w:ind w:left="504"/>
      </w:pPr>
      <w:r>
        <w:rPr>
          <w:b w:val="0"/>
          <w:i/>
        </w:rPr>
        <w:t>При фурункуле и карбункуле источником инфекции бывают стрептококки иди стафилококки. Среди них золотистый и белый стафилококки.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Челюстно-лицевая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48533/?anchor=paragraph_4tb6g9#paragraph_4tb6g9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48533/?anchor=paragraph_cvnh2v#paragraph_cvnh2v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ISBN9785970448533/?anchor=paragraph_knkg5t#paragraph_knkg5t" TargetMode="External"/><Relationship Id="rId25" Type="http://schemas.openxmlformats.org/officeDocument/2006/relationships/hyperlink" Target="https://library.mededtech.ru/rest/documents/ISBN9785970448533/?anchor=paragraph_r5piis#paragraph_r5piis" TargetMode="External"/><Relationship Id="rId26" Type="http://schemas.openxmlformats.org/officeDocument/2006/relationships/hyperlink" Target="https://library.mededtech.ru/rest/documents/ISBN9785970448533/?anchor=paragraph_v69bgu#paragraph_v69bgu" TargetMode="External"/><Relationship Id="rId27" Type="http://schemas.openxmlformats.org/officeDocument/2006/relationships/hyperlink" Target="https://library.mededtech.ru/rest/documents/ISBN9785970448533/?anchor=paragraph_vsmegs#paragraph_vsmegs" TargetMode="External"/><Relationship Id="rId28" Type="http://schemas.openxmlformats.org/officeDocument/2006/relationships/hyperlink" Target="https://library.mededtech.ru/rest/documents/ISBN9785970448533/?anchor=paragraph_u282kg#paragraph_u282kg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48533/?anchor=paragraph_3lfmbu#paragraph_3lfmbu" TargetMode="External"/><Relationship Id="rId31" Type="http://schemas.openxmlformats.org/officeDocument/2006/relationships/hyperlink" Target="https://library.mededtech.ru/rest/documents/ISBN9785970448533/?anchor=paragraph_5ts517#paragraph_5ts517" TargetMode="External"/><Relationship Id="rId32" Type="http://schemas.openxmlformats.org/officeDocument/2006/relationships/hyperlink" Target="https://library.mededtech.ru/rest/documents/ISBN9785970448533/?anchor=paragraph_uvvvtu#paragraph_uvvvt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